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3E15" w:rsidRDefault="000370D6">
      <w:proofErr w:type="spellStart"/>
      <w:r>
        <w:t>Oficio</w:t>
      </w:r>
      <w:proofErr w:type="spellEnd"/>
      <w:r>
        <w:t xml:space="preserve"> N° ________</w:t>
      </w:r>
    </w:p>
    <w:p w:rsidR="00813E15" w:rsidRDefault="000370D6">
      <w:r>
        <w:t>Paccha, ____ de mayo de 2026</w:t>
      </w:r>
      <w:r>
        <w:br/>
      </w:r>
    </w:p>
    <w:p w:rsidR="00813E15" w:rsidRDefault="000370D6">
      <w:r>
        <w:t>Dr. Exar Quezada Pérez</w:t>
      </w:r>
    </w:p>
    <w:p w:rsidR="00813E15" w:rsidRDefault="000370D6">
      <w:r>
        <w:t>ALCALDE DEL GAD DEL CANTÓN ATAHUALPA</w:t>
      </w:r>
    </w:p>
    <w:p w:rsidR="00813E15" w:rsidRDefault="000370D6">
      <w:r>
        <w:t>Presente.-</w:t>
      </w:r>
      <w:r>
        <w:br/>
      </w:r>
    </w:p>
    <w:p w:rsidR="00813E15" w:rsidRDefault="000370D6">
      <w:r>
        <w:t>De mi consideración:</w:t>
      </w:r>
      <w:r>
        <w:br/>
      </w:r>
    </w:p>
    <w:p w:rsidR="00813E15" w:rsidRDefault="000370D6" w:rsidP="000370D6">
      <w:pPr>
        <w:jc w:val="both"/>
      </w:pPr>
      <w:r>
        <w:t>Con el presente hago llegar el modelo de la Convocatoria para el Acto de la Audiencia Pú</w:t>
      </w:r>
      <w:r>
        <w:t xml:space="preserve">blica del INFORME DE RENDICIÓN DE CUENTAS DEL AÑO 2025, el </w:t>
      </w:r>
      <w:proofErr w:type="spellStart"/>
      <w:r>
        <w:t>cual</w:t>
      </w:r>
      <w:proofErr w:type="spellEnd"/>
      <w:r>
        <w:t xml:space="preserve"> se </w:t>
      </w:r>
      <w:proofErr w:type="spellStart"/>
      <w:r>
        <w:t>realizará</w:t>
      </w:r>
      <w:proofErr w:type="spellEnd"/>
      <w:r>
        <w:t xml:space="preserve"> el 18 de mayo del 2026,</w:t>
      </w:r>
      <w:r>
        <w:t xml:space="preserve"> </w:t>
      </w:r>
      <w:proofErr w:type="spellStart"/>
      <w:r>
        <w:t>conforme</w:t>
      </w:r>
      <w:proofErr w:type="spellEnd"/>
      <w:r>
        <w:t xml:space="preserve"> al </w:t>
      </w:r>
      <w:proofErr w:type="spellStart"/>
      <w:r>
        <w:t>cronograma</w:t>
      </w:r>
      <w:proofErr w:type="spellEnd"/>
      <w:r>
        <w:t xml:space="preserve"> in</w:t>
      </w:r>
      <w:bookmarkStart w:id="0" w:name="_GoBack"/>
      <w:bookmarkEnd w:id="0"/>
      <w:r>
        <w:t>stitucional, por lo que solicito se disponga que dicho documento adjunto sea remitido a los diferentes medios de comunicación, así</w:t>
      </w:r>
      <w:r>
        <w:t xml:space="preserve"> como publicado en la página web institucional y en las plataformas digitales del GAD Municipal del Cantón Atahualpa, a fin de garantizar la debida difusión e información a la ciudadanía sobre este proceso.</w:t>
      </w:r>
    </w:p>
    <w:p w:rsidR="00813E15" w:rsidRDefault="000370D6">
      <w:r>
        <w:br/>
        <w:t>Por su atención a lo expuesto, anticipo mi agrad</w:t>
      </w:r>
      <w:r>
        <w:t>ecimiento.</w:t>
      </w:r>
      <w:r>
        <w:br/>
      </w:r>
    </w:p>
    <w:p w:rsidR="00813E15" w:rsidRDefault="000370D6">
      <w:r>
        <w:t>Muy atentamente,</w:t>
      </w:r>
      <w:r>
        <w:br/>
      </w:r>
    </w:p>
    <w:p w:rsidR="00813E15" w:rsidRDefault="000370D6">
      <w:r>
        <w:t>______________________________</w:t>
      </w:r>
    </w:p>
    <w:p w:rsidR="00813E15" w:rsidRDefault="000370D6">
      <w:r>
        <w:t>Ing. Julio Patricio Jaramillo Apolo</w:t>
      </w:r>
    </w:p>
    <w:p w:rsidR="00813E15" w:rsidRDefault="000370D6">
      <w:r>
        <w:t>JEFE DE PLANIFICACIÓN</w:t>
      </w:r>
      <w:r>
        <w:br/>
      </w:r>
    </w:p>
    <w:p w:rsidR="00813E15" w:rsidRDefault="000370D6">
      <w:r>
        <w:t>Adj.: Documento.</w:t>
      </w:r>
    </w:p>
    <w:sectPr w:rsidR="00813E15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connme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connme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convieta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convieta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connme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370D6"/>
    <w:rsid w:val="0006063C"/>
    <w:rsid w:val="0015074B"/>
    <w:rsid w:val="0029639D"/>
    <w:rsid w:val="00326F90"/>
    <w:rsid w:val="00813E15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1F3F24B0"/>
  <w14:defaultImageDpi w14:val="300"/>
  <w15:docId w15:val="{9A85EA38-1249-4569-9F21-685B5FD8D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693F"/>
  </w:style>
  <w:style w:type="paragraph" w:styleId="Ttulo1">
    <w:name w:val="heading 1"/>
    <w:basedOn w:val="Normal"/>
    <w:next w:val="Normal"/>
    <w:link w:val="Ttulo1C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618BF"/>
  </w:style>
  <w:style w:type="paragraph" w:styleId="Piedepgina">
    <w:name w:val="footer"/>
    <w:basedOn w:val="Normal"/>
    <w:link w:val="Piedepgina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618BF"/>
  </w:style>
  <w:style w:type="paragraph" w:styleId="Sinespaciado">
    <w:name w:val="No Spacing"/>
    <w:uiPriority w:val="1"/>
    <w:qFormat/>
    <w:rsid w:val="00FC693F"/>
    <w:pPr>
      <w:spacing w:after="0" w:line="240" w:lineRule="auto"/>
    </w:pPr>
  </w:style>
  <w:style w:type="character" w:customStyle="1" w:styleId="Ttulo1Car">
    <w:name w:val="Título 1 Car"/>
    <w:basedOn w:val="Fuentedeprrafopredeter"/>
    <w:link w:val="Ttu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">
    <w:name w:val="Title"/>
    <w:basedOn w:val="Normal"/>
    <w:next w:val="Normal"/>
    <w:link w:val="TtuloC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rrafodelista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99"/>
    <w:unhideWhenUsed/>
    <w:rsid w:val="00AA1D8D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AA1D8D"/>
  </w:style>
  <w:style w:type="paragraph" w:styleId="Textoindependiente2">
    <w:name w:val="Body Text 2"/>
    <w:basedOn w:val="Normal"/>
    <w:link w:val="Textoindependiente2Car"/>
    <w:uiPriority w:val="99"/>
    <w:unhideWhenUsed/>
    <w:rsid w:val="00AA1D8D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AA1D8D"/>
  </w:style>
  <w:style w:type="paragraph" w:styleId="Textoindependiente3">
    <w:name w:val="Body Text 3"/>
    <w:basedOn w:val="Normal"/>
    <w:link w:val="Textoindependiente3C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AA1D8D"/>
    <w:rPr>
      <w:sz w:val="16"/>
      <w:szCs w:val="16"/>
    </w:rPr>
  </w:style>
  <w:style w:type="paragraph" w:styleId="Lista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aconvieta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aconvieta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aconvieta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aconnme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aconnme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aconnme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Continuarlista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Continuarlista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Continuarlista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omacro">
    <w:name w:val="macro"/>
    <w:link w:val="Texto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omacroCar">
    <w:name w:val="Texto macro Car"/>
    <w:basedOn w:val="Fuentedeprrafopredeter"/>
    <w:link w:val="Textomacro"/>
    <w:uiPriority w:val="99"/>
    <w:rsid w:val="0029639D"/>
    <w:rPr>
      <w:rFonts w:ascii="Courier" w:hAnsi="Courier"/>
      <w:sz w:val="20"/>
      <w:szCs w:val="20"/>
    </w:rPr>
  </w:style>
  <w:style w:type="paragraph" w:styleId="Cita">
    <w:name w:val="Quote"/>
    <w:basedOn w:val="Normal"/>
    <w:next w:val="Normal"/>
    <w:link w:val="CitaCar"/>
    <w:uiPriority w:val="29"/>
    <w:qFormat/>
    <w:rsid w:val="00FC693F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FC693F"/>
    <w:rPr>
      <w:i/>
      <w:iCs/>
      <w:color w:val="000000" w:themeColor="text1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Textoennegrita">
    <w:name w:val="Strong"/>
    <w:basedOn w:val="Fuentedeprrafopredeter"/>
    <w:uiPriority w:val="22"/>
    <w:qFormat/>
    <w:rsid w:val="00FC693F"/>
    <w:rPr>
      <w:b/>
      <w:bCs/>
    </w:rPr>
  </w:style>
  <w:style w:type="character" w:styleId="nfasis">
    <w:name w:val="Emphasis"/>
    <w:basedOn w:val="Fuentedeprrafopredeter"/>
    <w:uiPriority w:val="20"/>
    <w:qFormat/>
    <w:rsid w:val="00FC693F"/>
    <w:rPr>
      <w:i/>
      <w:iCs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C693F"/>
    <w:rPr>
      <w:b/>
      <w:bCs/>
      <w:i/>
      <w:iCs/>
      <w:color w:val="4F81BD" w:themeColor="accent1"/>
    </w:rPr>
  </w:style>
  <w:style w:type="character" w:styleId="nfasissutil">
    <w:name w:val="Subtle Emphasis"/>
    <w:basedOn w:val="Fuentedeprrafopredeter"/>
    <w:uiPriority w:val="19"/>
    <w:qFormat/>
    <w:rsid w:val="00FC693F"/>
    <w:rPr>
      <w:i/>
      <w:iCs/>
      <w:color w:val="808080" w:themeColor="text1" w:themeTint="7F"/>
    </w:rPr>
  </w:style>
  <w:style w:type="character" w:styleId="nfasisintenso">
    <w:name w:val="Intense Emphasis"/>
    <w:basedOn w:val="Fuentedeprrafopredeter"/>
    <w:uiPriority w:val="21"/>
    <w:qFormat/>
    <w:rsid w:val="00FC693F"/>
    <w:rPr>
      <w:b/>
      <w:bCs/>
      <w:i/>
      <w:iCs/>
      <w:color w:val="4F81BD" w:themeColor="accent1"/>
    </w:rPr>
  </w:style>
  <w:style w:type="character" w:styleId="Referenciasutil">
    <w:name w:val="Subtle Reference"/>
    <w:basedOn w:val="Fuentedeprrafopredeter"/>
    <w:uiPriority w:val="31"/>
    <w:qFormat/>
    <w:rsid w:val="00FC693F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FC693F"/>
    <w:rPr>
      <w:b/>
      <w:bCs/>
      <w:smallCaps/>
      <w:spacing w:val="5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FC693F"/>
    <w:pPr>
      <w:outlineLvl w:val="9"/>
    </w:pPr>
  </w:style>
  <w:style w:type="table" w:styleId="Tablaconcuadrcula">
    <w:name w:val="Table Grid"/>
    <w:basedOn w:val="Tabla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">
    <w:name w:val="Light Shading"/>
    <w:basedOn w:val="Tabla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doclaro-nfasis1">
    <w:name w:val="Light Shading Accent 1"/>
    <w:basedOn w:val="Tabla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2">
    <w:name w:val="Light Shading Accent 2"/>
    <w:basedOn w:val="Tabla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4">
    <w:name w:val="Light Shading Accent 4"/>
    <w:basedOn w:val="Tabla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ombreadoclaro-nfasis5">
    <w:name w:val="Light Shading Accent 5"/>
    <w:basedOn w:val="Tabla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ombreadoclaro-nfasis6">
    <w:name w:val="Light Shading Accent 6"/>
    <w:basedOn w:val="Tabla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aclara">
    <w:name w:val="Light List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aclara-nfasis1">
    <w:name w:val="Light List Accent 1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aclara-nfasis2">
    <w:name w:val="Light List Accent 2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aclara-nfasis3">
    <w:name w:val="Light List Accent 3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aclara-nfasis4">
    <w:name w:val="Light List Accent 4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aclara-nfasis5">
    <w:name w:val="Light List Accent 5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aclara-nfasis6">
    <w:name w:val="Light List Accent 6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Cuadrculaclara">
    <w:name w:val="Light Grid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Cuadrculaclara-nfasis1">
    <w:name w:val="Light Grid Accent 1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Cuadrculaclara-nfasis2">
    <w:name w:val="Light Grid Accent 2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Cuadrculaclara-nfasis3">
    <w:name w:val="Light Grid Accent 3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Cuadrculaclara-nfasis4">
    <w:name w:val="Light Grid Accent 4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Cuadrculaclara-nfasis5">
    <w:name w:val="Light Grid Accent 5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Cuadrculaclara-nfasis6">
    <w:name w:val="Light Grid Accent 6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">
    <w:name w:val="Medium Shading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1">
    <w:name w:val="Medium Shading 1 Accent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2">
    <w:name w:val="Medium Shading 1 Accent 2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3">
    <w:name w:val="Medium Shading 1 Accent 3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5">
    <w:name w:val="Medium Shading 1 Accent 5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6">
    <w:name w:val="Medium Shading 1 Accent 6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2">
    <w:name w:val="Medium Shading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1">
    <w:name w:val="Medium Shading 2 Accent 1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2">
    <w:name w:val="Medium Shading 2 Accent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3">
    <w:name w:val="Medium Shading 2 Accent 3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4">
    <w:name w:val="Medium Shading 2 Accent 4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5">
    <w:name w:val="Medium Shading 2 Accent 5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6">
    <w:name w:val="Medium Shading 2 Accent 6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amedia1">
    <w:name w:val="Medium Lis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1-nfasis1">
    <w:name w:val="Medium List 1 Accen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amedia1-nfasis2">
    <w:name w:val="Medium List 1 Accent 2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edia1-nfasis3">
    <w:name w:val="Medium List 1 Accent 3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amedia1-nfasis4">
    <w:name w:val="Medium List 1 Accent 4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edia1-nfasis5">
    <w:name w:val="Medium List 1 Accent 5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edia1-nfasis6">
    <w:name w:val="Medium List 1 Accent 6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edia2">
    <w:name w:val="Medium Lis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1">
    <w:name w:val="Medium List 2 Accent 1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2">
    <w:name w:val="Medium List 2 Accen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3">
    <w:name w:val="Medium List 2 Accent 3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4">
    <w:name w:val="Medium List 2 Accent 4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6">
    <w:name w:val="Medium List 2 Accent 6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1">
    <w:name w:val="Medium Grid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media1-nfasis1">
    <w:name w:val="Medium Grid 1 Accent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media1-nfasis2">
    <w:name w:val="Medium Grid 1 Accent 2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media1-nfasis3">
    <w:name w:val="Medium Grid 1 Accent 3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media1-nfasis4">
    <w:name w:val="Medium Grid 1 Accent 4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media1-nfasis5">
    <w:name w:val="Medium Grid 1 Accent 5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media1-nfasis6">
    <w:name w:val="Medium Grid 1 Accent 6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uadrculamedia2">
    <w:name w:val="Medium Grid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1">
    <w:name w:val="Medium Grid 2 Accent 1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2">
    <w:name w:val="Medium Grid 2 Accent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3">
    <w:name w:val="Medium Grid 2 Accent 3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4">
    <w:name w:val="Medium Grid 2 Accent 4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5">
    <w:name w:val="Medium Grid 2 Accent 5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6">
    <w:name w:val="Medium Grid 2 Accent 6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3">
    <w:name w:val="Medium Grid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Cuadrculamedia3-nfasis1">
    <w:name w:val="Medium Grid 3 Accent 1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Cuadrculamedia3-nfasis2">
    <w:name w:val="Medium Grid 3 Accent 2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Cuadrculamedia3-nfasis3">
    <w:name w:val="Medium Grid 3 Accent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Cuadrculamedia3-nfasis4">
    <w:name w:val="Medium Grid 3 Accent 4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Cuadrculamedia3-nfasis5">
    <w:name w:val="Medium Grid 3 Accent 5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Cuadrculamedia3-nfasis6">
    <w:name w:val="Medium Grid 3 Accent 6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aoscura">
    <w:name w:val="Dark List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aoscura-nfasis1">
    <w:name w:val="Dark List Accent 1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aoscura-nfasis2">
    <w:name w:val="Dark List Accent 2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aoscura-nfasis3">
    <w:name w:val="Dark List Accent 3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aoscura-nfasis4">
    <w:name w:val="Dark List Accent 4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aoscura-nfasis5">
    <w:name w:val="Dark List Accent 5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aoscura-nfasis6">
    <w:name w:val="Dark List Accent 6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ombreadovistoso">
    <w:name w:val="Colorful Shading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1">
    <w:name w:val="Colorful Shading Accent 1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2">
    <w:name w:val="Colorful Shading Accent 2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3">
    <w:name w:val="Colorful Shading Accent 3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ombreadovistoso-nfasis4">
    <w:name w:val="Colorful Shading Accent 4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5">
    <w:name w:val="Colorful Shading Accent 5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6">
    <w:name w:val="Colorful Shading Accent 6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avistosa">
    <w:name w:val="Colorful List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avistosa-nfasis1">
    <w:name w:val="Colorful List Accent 1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avistosa-nfasis2">
    <w:name w:val="Colorful List Accent 2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avistosa-nfasis3">
    <w:name w:val="Colorful List Accent 3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avistosa-nfasis4">
    <w:name w:val="Colorful List Accent 4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avistosa-nfasis5">
    <w:name w:val="Colorful List Accent 5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avistosa-nfasis6">
    <w:name w:val="Colorful List Accent 6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uadrculavistosa">
    <w:name w:val="Colorful Grid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vistosa-nfasis1">
    <w:name w:val="Colorful Grid Accent 1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vistosa-nfasis2">
    <w:name w:val="Colorful Grid Accent 2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vistosa-nfasis3">
    <w:name w:val="Colorful Grid Accent 3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vistosa-nfasis4">
    <w:name w:val="Colorful Grid Accent 4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vistosa-nfasis5">
    <w:name w:val="Colorful Grid Accent 5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vistosa-nfasis6">
    <w:name w:val="Colorful Grid Accent 6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8ACDBE5-EFE5-435D-9246-793F143813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135</Words>
  <Characters>745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879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PLANIFICACION2</cp:lastModifiedBy>
  <cp:revision>2</cp:revision>
  <dcterms:created xsi:type="dcterms:W3CDTF">2013-12-23T23:15:00Z</dcterms:created>
  <dcterms:modified xsi:type="dcterms:W3CDTF">2026-04-21T21:48:00Z</dcterms:modified>
  <cp:category/>
</cp:coreProperties>
</file>